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Wohnzimmer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46452902" name="e1230f70-1f88-11f0-ba9a-736b7c2e92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2050971" name="e1230f70-1f88-11f0-ba9a-736b7c2e92f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45395433" name="a8d02800-1f89-11f0-b107-dfc542a62b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8229687" name="a8d02800-1f89-11f0-b107-dfc542a62b7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14190308" name="4850a270-1f89-11f0-b7d8-47e3550d41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1051185" name="4850a270-1f89-11f0-b7d8-47e3550d411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48152840" name="c69c0660-1f89-11f0-82be-1b5e5cd68e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6228819" name="c69c0660-1f89-11f0-82be-1b5e5cd68e9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Cushion-Vinyl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20586229" name="71bf52f0-1f89-11f0-a4eb-9b9fae146f3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6792456" name="71bf52f0-1f89-11f0-a4eb-9b9fae146f3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Unter Laminat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48671275" name="e0a4e950-1f89-11f0-a277-435020726d8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7280377" name="e0a4e950-1f89-11f0-a277-435020726d8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62970818" name="8c02b160-1f8a-11f0-b12e-2b7f8129e9a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4368411" name="8c02b160-1f8a-11f0-b12e-2b7f8129e9a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Poststrasse 118, Arosa</w:t>
          </w:r>
        </w:p>
        <w:p>
          <w:pPr>
            <w:spacing w:before="0" w:after="0"/>
          </w:pPr>
          <w:r>
            <w:t>250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